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132786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214304" name="019fd16c-a7db-7ef6-a7fd-85bf9f6425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263402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063144" name="019fd17a-32b8-780d-8f85-4ed7505bd53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1851054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271299" name="019fd138-ecd0-7772-bfb6-8006ce2f5f4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7336408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768653" name="019fd16d-88ee-7877-b29e-f26b85ff0b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2210323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007579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94358112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83808" name="019fd143-9402-7213-ad82-899d70d1a0c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17019340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594598" name="019fd14a-1b36-7af5-90cc-29828961fe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7981366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88478" name="019fd16f-070a-7db4-a5e0-dbb376e39b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gerade 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80425000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37802" name="019fd170-a74d-7814-8108-36c3188681b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90004082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52723" name="019fd17c-4baf-741a-876e-89d260d47d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5097790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630002" name="019fd12b-1b47-7dfe-91d5-1d17c44b09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9123207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1889" name="019fd139-b066-7b83-a187-5e4be72ad3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9155578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502223" name="019fd144-4fc2-759e-aa9f-a966fb35e6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40512734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579293" name="019fd14b-05bc-75a0-b6e7-fc08f5bafbd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401737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68032" name="019fd16e-2ce1-7347-b05e-80e22c9b4c1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84673294" name="019fd109-41ff-7f6f-9f4e-65a0acc2b4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7923" name="019fd109-41ff-7f6f-9f4e-65a0acc2b47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Keller/ Waschküche/ 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3219933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935693" name="019fd115-de5c-79f1-9c2d-a55cf1fbdcc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4995898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905705" name="019fd11d-5e83-7fa2-89b6-7f7139e7fe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1000989" name="019fd13e-61f0-7464-a8fe-04ce7b261a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527564" name="019fd13e-61f0-7464-a8fe-04ce7b261a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3577992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670913" name="019fd16b-015c-7dc9-9eb9-37b33581e8d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Treppenhaus/ alle Zimmer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01160877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400806" name="019fd176-9c12-7cfe-9748-30776ecd289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